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46979821" name="019ec9f6-2f40-7767-a1c3-5b5362d16a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5404773" name="019ec9f6-2f40-7767-a1c3-5b5362d16a7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7145682" name="019ec9f6-5b14-7f99-a0b4-691854d29b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3408844" name="019ec9f6-5b14-7f99-a0b4-691854d29b1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Holzdecke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18595857" name="019eca20-19aa-70e7-bcfe-81eeaff544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296180" name="019eca20-19aa-70e7-bcfe-81eeaff5448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9954077" name="019eca21-5e10-74ef-a943-94ba494f0f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064436" name="019eca21-5e10-74ef-a943-94ba494f0f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19966354" name="019eca64-f297-7569-ba24-d180d6e59c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21642" name="019eca64-f297-7569-ba24-d180d6e59c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534058998" name="019eca65-872a-78a0-af3e-eb1072e4e8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203273" name="019eca65-872a-78a0-af3e-eb1072e4e85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735904097" name="019eca76-eb35-7db0-bb68-417f8131a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71269" name="019eca76-eb35-7db0-bb68-417f8131aa0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8558040" name="019eca76-fe67-7930-b77a-57933e8da7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285003" name="019eca76-fe67-7930-b77a-57933e8da7a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Nussbaumweg 31, Bottmingen</w:t>
          </w:r>
        </w:p>
        <w:p>
          <w:pPr>
            <w:spacing w:before="0" w:after="0"/>
          </w:pPr>
          <w:r>
            <w:t>DN 984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